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C95" w:rsidRPr="002F6E4D" w:rsidRDefault="00452C95" w:rsidP="00452C95">
      <w:pPr>
        <w:pStyle w:val="KopBijlage"/>
        <w:tabs>
          <w:tab w:val="clear" w:pos="360"/>
        </w:tabs>
        <w:ind w:left="1410" w:hanging="1410"/>
        <w:rPr>
          <w:color w:val="000000"/>
        </w:rPr>
      </w:pPr>
      <w:bookmarkStart w:id="0" w:name="_Toc367171636"/>
      <w:bookmarkStart w:id="1" w:name="_Toc529362712"/>
      <w:bookmarkStart w:id="2" w:name="bwKopBijlageH_EU_Verklaring"/>
      <w:bookmarkStart w:id="3" w:name="_GoBack"/>
      <w:bookmarkEnd w:id="3"/>
      <w:r>
        <w:rPr>
          <w:color w:val="000000"/>
        </w:rPr>
        <w:t xml:space="preserve">Bijlage F </w:t>
      </w:r>
      <w:r>
        <w:rPr>
          <w:color w:val="000000"/>
        </w:rPr>
        <w:tab/>
      </w:r>
      <w:r w:rsidRPr="002F6E4D">
        <w:rPr>
          <w:color w:val="000000"/>
        </w:rPr>
        <w:t>Verklaring inzake de verplichtingen op het gebied van milieu-, sociaal en arbeidsrecht</w:t>
      </w:r>
      <w:bookmarkEnd w:id="0"/>
      <w:bookmarkEnd w:id="1"/>
    </w:p>
    <w:bookmarkEnd w:id="2"/>
    <w:p w:rsidR="00452C95" w:rsidRPr="002F244B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  <w:r w:rsidRPr="00431C2F">
        <w:rPr>
          <w:rFonts w:cs="V&amp;W Syntax (Adobe)"/>
          <w:bCs/>
          <w:color w:val="000000"/>
          <w:szCs w:val="18"/>
        </w:rPr>
        <w:t>Naam en adre</w:t>
      </w:r>
      <w:r w:rsidRPr="002F244B">
        <w:rPr>
          <w:rFonts w:cs="V&amp;W Syntax (Adobe)"/>
          <w:bCs/>
          <w:color w:val="000000"/>
          <w:szCs w:val="18"/>
        </w:rPr>
        <w:t xml:space="preserve">s van de onderneming: </w:t>
      </w:r>
    </w:p>
    <w:p w:rsidR="00452C95" w:rsidRPr="00897A2D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452C95" w:rsidRPr="00897A2D" w:rsidRDefault="00452C95" w:rsidP="00452C95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897A2D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452C95" w:rsidRPr="00897A2D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452C95" w:rsidRPr="00897A2D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  <w:r w:rsidRPr="00897A2D">
        <w:rPr>
          <w:rFonts w:cs="V&amp;W Syntax (Adobe)"/>
          <w:bCs/>
          <w:color w:val="000000"/>
          <w:szCs w:val="18"/>
        </w:rPr>
        <w:t>Inschrijvingsnummer Kamer van Koophandel (inschrijvingsnummer van het handelsregister of een overeenkomstig register van het land van vestiging van de onderneming):</w:t>
      </w:r>
    </w:p>
    <w:p w:rsidR="00452C95" w:rsidRPr="00897A2D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452C95" w:rsidRPr="00897A2D" w:rsidRDefault="00452C95" w:rsidP="00452C95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897A2D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452C95" w:rsidRPr="00897A2D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452C95" w:rsidRPr="00897A2D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  <w:r w:rsidRPr="00897A2D">
        <w:rPr>
          <w:rFonts w:cs="V&amp;W Syntax (Adobe)"/>
          <w:bCs/>
          <w:color w:val="000000"/>
          <w:szCs w:val="18"/>
        </w:rPr>
        <w:t>Contactpersoon van de onderneming (naam, email, telefoon):</w:t>
      </w:r>
    </w:p>
    <w:p w:rsidR="00452C95" w:rsidRPr="00431C2F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452C95" w:rsidRPr="00431C2F" w:rsidRDefault="00452C95" w:rsidP="00452C95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431C2F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452C95" w:rsidRPr="00431C2F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452C95" w:rsidRPr="00431C2F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  <w:r w:rsidRPr="00431C2F">
        <w:rPr>
          <w:rFonts w:cs="V&amp;W Syntax (Adobe)"/>
          <w:bCs/>
          <w:color w:val="000000"/>
          <w:szCs w:val="18"/>
        </w:rPr>
        <w:t>Ondergetekende verklaart bij het opstellen van zijn inschrijving rekening gehouden te hebben met de verplichtingen op het gebied van milieu-, sociaal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452C95" w:rsidRPr="00431C2F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452C95" w:rsidRPr="00431C2F" w:rsidRDefault="00452C95" w:rsidP="00452C95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452C95" w:rsidRPr="00431C2F" w:rsidRDefault="00452C95" w:rsidP="00452C95">
      <w:pPr>
        <w:tabs>
          <w:tab w:val="num" w:pos="900"/>
        </w:tabs>
        <w:spacing w:line="240" w:lineRule="exact"/>
        <w:rPr>
          <w:rFonts w:cs="V&amp;W Syntax (Adobe)"/>
          <w:b/>
          <w:bCs/>
          <w:color w:val="000000"/>
          <w:szCs w:val="18"/>
        </w:rPr>
      </w:pPr>
      <w:r w:rsidRPr="00431C2F">
        <w:rPr>
          <w:rFonts w:cs="V&amp;W Syntax (Adobe)"/>
          <w:b/>
          <w:bCs/>
          <w:color w:val="000000"/>
          <w:szCs w:val="18"/>
        </w:rPr>
        <w:t>Ondertekening</w:t>
      </w:r>
    </w:p>
    <w:p w:rsidR="00452C95" w:rsidRPr="00431C2F" w:rsidRDefault="00452C95" w:rsidP="00452C95">
      <w:pPr>
        <w:pStyle w:val="broodtekst"/>
        <w:spacing w:line="240" w:lineRule="exact"/>
        <w:rPr>
          <w:color w:val="000000"/>
        </w:rPr>
      </w:pPr>
    </w:p>
    <w:p w:rsidR="00452C95" w:rsidRPr="00431C2F" w:rsidRDefault="00452C95" w:rsidP="00452C95">
      <w:pPr>
        <w:pStyle w:val="broodtekst"/>
        <w:spacing w:line="240" w:lineRule="exact"/>
        <w:rPr>
          <w:color w:val="000000"/>
        </w:rPr>
      </w:pPr>
      <w:bookmarkStart w:id="4" w:name="bwBijlageH_TN_aan"/>
      <w:r w:rsidRPr="00431C2F">
        <w:rPr>
          <w:color w:val="000000"/>
        </w:rPr>
        <w:t xml:space="preserve">Deze verklaring dient door de inschrijver en in geval van meerdere inschrijvers, </w:t>
      </w:r>
      <w:r w:rsidRPr="00431C2F">
        <w:rPr>
          <w:color w:val="000000"/>
          <w:u w:val="single"/>
        </w:rPr>
        <w:t>alle</w:t>
      </w:r>
      <w:r w:rsidRPr="00431C2F">
        <w:rPr>
          <w:color w:val="000000"/>
        </w:rPr>
        <w:t xml:space="preserve"> inschrijvers, digitaal te worden ondertekend conform paragraaf 2.4.1.</w:t>
      </w:r>
    </w:p>
    <w:bookmarkEnd w:id="4"/>
    <w:p w:rsidR="00241548" w:rsidRPr="00241548" w:rsidRDefault="00241548" w:rsidP="00452C95">
      <w:pPr>
        <w:ind w:left="708"/>
      </w:pPr>
    </w:p>
    <w:sectPr w:rsidR="00241548" w:rsidRPr="00241548" w:rsidSect="0073653F"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C95" w:rsidRDefault="00452C95" w:rsidP="0088501B">
      <w:r>
        <w:separator/>
      </w:r>
    </w:p>
  </w:endnote>
  <w:endnote w:type="continuationSeparator" w:id="0">
    <w:p w:rsidR="00452C95" w:rsidRDefault="00452C9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C95" w:rsidRDefault="00452C95">
    <w:pPr>
      <w:pStyle w:val="Voettekst"/>
    </w:pPr>
    <w:r>
      <w:t>Vertrouwelijkheid: RWS informatie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C95" w:rsidRDefault="00452C95" w:rsidP="0088501B">
      <w:r>
        <w:separator/>
      </w:r>
    </w:p>
  </w:footnote>
  <w:footnote w:type="continuationSeparator" w:id="0">
    <w:p w:rsidR="00452C95" w:rsidRDefault="00452C9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C95" w:rsidRDefault="00452C95" w:rsidP="00452C95">
    <w:pPr>
      <w:pStyle w:val="Koptekst"/>
    </w:pPr>
    <w:r>
      <w:t>Bijlage F</w:t>
    </w:r>
    <w:r>
      <w:rPr>
        <w:szCs w:val="13"/>
      </w:rPr>
      <w:t xml:space="preserve"> |12 november 2018 |  zaaknummer: </w:t>
    </w:r>
    <w:fldSimple w:instr=" DOCPROPERTY  PS_REFERENCE  \* MERGEFORMAT ">
      <w:r>
        <w:t>31129973</w:t>
      </w:r>
    </w:fldSimple>
    <w:r>
      <w:t xml:space="preserve"> </w:t>
    </w:r>
    <w:r>
      <w:rPr>
        <w:szCs w:val="13"/>
      </w:rPr>
      <w:t xml:space="preserve"> </w:t>
    </w:r>
  </w:p>
  <w:p w:rsidR="00452C95" w:rsidRDefault="00452C95" w:rsidP="00452C95">
    <w:pPr>
      <w:pStyle w:val="Koptekst"/>
      <w:ind w:firstLine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7437057"/>
    <w:multiLevelType w:val="multilevel"/>
    <w:tmpl w:val="746CF1B0"/>
    <w:lvl w:ilvl="0">
      <w:start w:val="1"/>
      <w:numFmt w:val="upperLetter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8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C95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52C95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37BDB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52C95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452C95"/>
    <w:pPr>
      <w:tabs>
        <w:tab w:val="num" w:pos="360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452C95"/>
    <w:pPr>
      <w:tabs>
        <w:tab w:val="num" w:pos="360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452C95"/>
    <w:pPr>
      <w:tabs>
        <w:tab w:val="num" w:pos="360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452C95"/>
    <w:pPr>
      <w:tabs>
        <w:tab w:val="num" w:pos="36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452C95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452C9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452C9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452C95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452C9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452C95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hanging="2040"/>
    </w:pPr>
    <w:rPr>
      <w:sz w:val="24"/>
    </w:rPr>
  </w:style>
  <w:style w:type="paragraph" w:customStyle="1" w:styleId="BijlageKop3">
    <w:name w:val="BijlageKop3"/>
    <w:basedOn w:val="broodtekst"/>
    <w:next w:val="broodtekst"/>
    <w:rsid w:val="00452C95"/>
    <w:pPr>
      <w:tabs>
        <w:tab w:val="num" w:pos="360"/>
      </w:tabs>
      <w:spacing w:before="240"/>
      <w:ind w:left="681"/>
    </w:pPr>
    <w:rPr>
      <w:i/>
    </w:rPr>
  </w:style>
  <w:style w:type="character" w:customStyle="1" w:styleId="broodtekstChar2">
    <w:name w:val="broodtekst Char2"/>
    <w:basedOn w:val="Standaardalinea-lettertype"/>
    <w:link w:val="broodtekst"/>
    <w:rsid w:val="00452C95"/>
    <w:rPr>
      <w:rFonts w:ascii="Verdana" w:eastAsia="Times New Roman" w:hAnsi="Verdana" w:cs="Times New Roman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52C95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452C95"/>
    <w:pPr>
      <w:tabs>
        <w:tab w:val="num" w:pos="360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452C95"/>
    <w:pPr>
      <w:tabs>
        <w:tab w:val="num" w:pos="360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452C95"/>
    <w:pPr>
      <w:tabs>
        <w:tab w:val="num" w:pos="360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452C95"/>
    <w:pPr>
      <w:tabs>
        <w:tab w:val="num" w:pos="36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452C95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452C9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452C9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452C95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452C9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452C95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hanging="2040"/>
    </w:pPr>
    <w:rPr>
      <w:sz w:val="24"/>
    </w:rPr>
  </w:style>
  <w:style w:type="paragraph" w:customStyle="1" w:styleId="BijlageKop3">
    <w:name w:val="BijlageKop3"/>
    <w:basedOn w:val="broodtekst"/>
    <w:next w:val="broodtekst"/>
    <w:rsid w:val="00452C95"/>
    <w:pPr>
      <w:tabs>
        <w:tab w:val="num" w:pos="360"/>
      </w:tabs>
      <w:spacing w:before="240"/>
      <w:ind w:left="681"/>
    </w:pPr>
    <w:rPr>
      <w:i/>
    </w:rPr>
  </w:style>
  <w:style w:type="character" w:customStyle="1" w:styleId="broodtekstChar2">
    <w:name w:val="broodtekst Char2"/>
    <w:basedOn w:val="Standaardalinea-lettertype"/>
    <w:link w:val="broodtekst"/>
    <w:rsid w:val="00452C95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1474-BF51-4B47-B9C3-51238DA6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908</Characters>
  <Application>Microsoft Office Word</Application>
  <DocSecurity>0</DocSecurity>
  <Lines>7</Lines>
  <Paragraphs>2</Paragraphs>
  <ScaleCrop>false</ScaleCrop>
  <Company>Rijkswaterstaat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Wal, Willemijn de (GPO)</dc:creator>
  <cp:lastModifiedBy>Wal, Willemijn de (GPO)</cp:lastModifiedBy>
  <cp:revision>2</cp:revision>
  <dcterms:created xsi:type="dcterms:W3CDTF">2018-11-07T15:34:00Z</dcterms:created>
  <dcterms:modified xsi:type="dcterms:W3CDTF">2018-11-07T15:34:00Z</dcterms:modified>
</cp:coreProperties>
</file>